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grau Haus Nr. 7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4596747" name="01a06b88-101f-772e-adf9-366ac611f5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8670259" name="01a06b88-101f-772e-adf9-366ac611f54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braun  Haus Nr. 7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3480410" name="01a06b89-229c-70db-bb28-e376dd3484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682422" name="01a06b89-229c-70db-bb28-e376dd34847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gelb  Haus Nr. 9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3013426" name="01a06b91-3810-757b-87fd-a28fb5505b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3478473" name="01a06b91-3810-757b-87fd-a28fb5505b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grau  Haus Nr. 9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6375092" name="01a06b91-d030-76e2-9818-ad39168698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7051960" name="01a06b91-d030-76e2-9818-ad39168698e0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grau  Haus Nr. 4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44507626" name="01a06b97-c75b-7a7f-92ed-96ceaadc65f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39446" name="01a06b97-c75b-7a7f-92ed-96ceaadc65f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Neuensteigstrasse 4 / 7/ 9, 9424 Rheineck</w:t>
          </w:r>
        </w:p>
        <w:p>
          <w:pPr>
            <w:spacing w:before="0" w:after="0"/>
          </w:pPr>
          <w:r>
            <w:t>1196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